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353E1B37" wp14:editId="2AA6CB7A">
            <wp:simplePos x="0" y="0"/>
            <wp:positionH relativeFrom="page">
              <wp:posOffset>428625</wp:posOffset>
            </wp:positionH>
            <wp:positionV relativeFrom="page">
              <wp:posOffset>551815</wp:posOffset>
            </wp:positionV>
            <wp:extent cx="6183630" cy="9787890"/>
            <wp:effectExtent l="0" t="0" r="7620" b="3810"/>
            <wp:wrapNone/>
            <wp:docPr id="7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6183630" cy="978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BA5ED9" w:rsidRDefault="00BA5ED9" w:rsidP="00E25032">
      <w:pPr>
        <w:widowControl w:val="0"/>
        <w:spacing w:after="0" w:line="274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E25032" w:rsidRPr="00E25032" w:rsidRDefault="00E25032" w:rsidP="00E25032">
      <w:pPr>
        <w:widowControl w:val="0"/>
        <w:numPr>
          <w:ilvl w:val="1"/>
          <w:numId w:val="6"/>
        </w:numPr>
        <w:tabs>
          <w:tab w:val="left" w:pos="514"/>
        </w:tabs>
        <w:spacing w:after="0" w:line="274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Отчисление детей из учреждения оформляется приказом заведующего с внесением соответствующей записи в Книгу.</w:t>
      </w:r>
    </w:p>
    <w:p w:rsidR="00E25032" w:rsidRPr="00E25032" w:rsidRDefault="00A64B36" w:rsidP="00E25032">
      <w:pPr>
        <w:widowControl w:val="0"/>
        <w:spacing w:after="147" w:line="274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Отчисление может быть осуществлено до окончания срока действия договора об образовании по образовательным программам дошкольного образования в случаях:</w:t>
      </w:r>
    </w:p>
    <w:p w:rsidR="00E25032" w:rsidRPr="00E25032" w:rsidRDefault="00A64B36" w:rsidP="00A64B36">
      <w:pPr>
        <w:widowControl w:val="0"/>
        <w:tabs>
          <w:tab w:val="left" w:pos="414"/>
        </w:tabs>
        <w:spacing w:after="154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инициативе родителей (законных представителей) в связи со сменой места жительства;</w:t>
      </w:r>
    </w:p>
    <w:p w:rsidR="00E25032" w:rsidRPr="00E25032" w:rsidRDefault="00A64B36" w:rsidP="00A64B36">
      <w:pPr>
        <w:widowControl w:val="0"/>
        <w:tabs>
          <w:tab w:val="left" w:pos="418"/>
        </w:tabs>
        <w:spacing w:after="139" w:line="264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инициативе родителей (законных представителей) в связи с переводом воспитанника в другое дошкольное учреждение;</w:t>
      </w:r>
    </w:p>
    <w:p w:rsidR="00E25032" w:rsidRPr="00E25032" w:rsidRDefault="00A64B36" w:rsidP="00A64B36">
      <w:pPr>
        <w:widowControl w:val="0"/>
        <w:tabs>
          <w:tab w:val="left" w:pos="418"/>
        </w:tabs>
        <w:spacing w:after="182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иным причинам, указанным в заявлении родителей (законных представителей);</w:t>
      </w:r>
    </w:p>
    <w:p w:rsidR="00E25032" w:rsidRPr="00E25032" w:rsidRDefault="00A64B36" w:rsidP="00A64B36">
      <w:pPr>
        <w:widowControl w:val="0"/>
        <w:tabs>
          <w:tab w:val="left" w:pos="418"/>
        </w:tabs>
        <w:spacing w:after="169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окончанию пребывания зачисленных воспитанников на временный период;</w:t>
      </w:r>
    </w:p>
    <w:p w:rsidR="00E25032" w:rsidRPr="00E25032" w:rsidRDefault="00A64B36" w:rsidP="00A64B36">
      <w:pPr>
        <w:widowControl w:val="0"/>
        <w:tabs>
          <w:tab w:val="left" w:pos="418"/>
        </w:tabs>
        <w:spacing w:after="0" w:line="269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25032" w:rsidRPr="00E25032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обстоятельствам, не зависящим родителей (законных представителей) воспитанника и Учреждения, в том числе в случае ликвидации Учреждения.</w:t>
      </w:r>
    </w:p>
    <w:p w:rsidR="00F278B6" w:rsidRDefault="00F278B6">
      <w:pPr>
        <w:rPr>
          <w:rFonts w:ascii="Times New Roman" w:hAnsi="Times New Roman" w:cs="Times New Roman"/>
          <w:sz w:val="24"/>
          <w:szCs w:val="24"/>
        </w:rPr>
      </w:pPr>
    </w:p>
    <w:sectPr w:rsidR="00F278B6" w:rsidSect="00EB7733">
      <w:headerReference w:type="default" r:id="rId9"/>
      <w:pgSz w:w="11900" w:h="16840"/>
      <w:pgMar w:top="779" w:right="463" w:bottom="177" w:left="73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5932" w:rsidRDefault="00E65932">
      <w:pPr>
        <w:spacing w:after="0" w:line="240" w:lineRule="auto"/>
      </w:pPr>
      <w:r>
        <w:separator/>
      </w:r>
    </w:p>
  </w:endnote>
  <w:endnote w:type="continuationSeparator" w:id="0">
    <w:p w:rsidR="00E65932" w:rsidRDefault="00E659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5932" w:rsidRDefault="00E65932">
      <w:pPr>
        <w:spacing w:after="0" w:line="240" w:lineRule="auto"/>
      </w:pPr>
      <w:r>
        <w:separator/>
      </w:r>
    </w:p>
  </w:footnote>
  <w:footnote w:type="continuationSeparator" w:id="0">
    <w:p w:rsidR="00E65932" w:rsidRDefault="00E659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B6" w:rsidRDefault="00F278B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09"/>
    <w:multiLevelType w:val="multilevel"/>
    <w:tmpl w:val="00000008"/>
    <w:lvl w:ilvl="0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0000000B"/>
    <w:multiLevelType w:val="multilevel"/>
    <w:tmpl w:val="0000000A"/>
    <w:lvl w:ilvl="0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6">
    <w:nsid w:val="0000000D"/>
    <w:multiLevelType w:val="multilevel"/>
    <w:tmpl w:val="0000000C"/>
    <w:lvl w:ilvl="0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F02"/>
    <w:rsid w:val="00016701"/>
    <w:rsid w:val="000E34F5"/>
    <w:rsid w:val="00400B17"/>
    <w:rsid w:val="00600DE7"/>
    <w:rsid w:val="006B1032"/>
    <w:rsid w:val="006E1CC7"/>
    <w:rsid w:val="007707A6"/>
    <w:rsid w:val="00783AFD"/>
    <w:rsid w:val="00977BE6"/>
    <w:rsid w:val="00A64B36"/>
    <w:rsid w:val="00AE3A35"/>
    <w:rsid w:val="00BA5ED9"/>
    <w:rsid w:val="00C568AF"/>
    <w:rsid w:val="00CA0DC9"/>
    <w:rsid w:val="00D54F02"/>
    <w:rsid w:val="00D8328A"/>
    <w:rsid w:val="00DE2863"/>
    <w:rsid w:val="00E25032"/>
    <w:rsid w:val="00E65932"/>
    <w:rsid w:val="00EB7733"/>
    <w:rsid w:val="00F21A23"/>
    <w:rsid w:val="00F27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character" w:customStyle="1" w:styleId="a3">
    <w:name w:val="Колонтитул_"/>
    <w:basedOn w:val="a0"/>
    <w:link w:val="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10">
    <w:name w:val="Колонтитул + 10"/>
    <w:aliases w:val="5 pt"/>
    <w:basedOn w:val="a3"/>
    <w:uiPriority w:val="99"/>
    <w:rsid w:val="00EB7733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1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a4">
    <w:name w:val="Колонтитул"/>
    <w:basedOn w:val="a3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Exact1">
    <w:name w:val="Основной текст (5) Exact1"/>
    <w:basedOn w:val="5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7Exact1">
    <w:name w:val="Основной текст (7) Exact1"/>
    <w:basedOn w:val="7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paragraph" w:customStyle="1" w:styleId="1">
    <w:name w:val="Колонтитул1"/>
    <w:basedOn w:val="a"/>
    <w:link w:val="a3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z w:val="16"/>
      <w:szCs w:val="16"/>
    </w:rPr>
  </w:style>
  <w:style w:type="paragraph" w:customStyle="1" w:styleId="51">
    <w:name w:val="Основной текст (5)1"/>
    <w:basedOn w:val="a"/>
    <w:link w:val="5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paragraph" w:customStyle="1" w:styleId="71">
    <w:name w:val="Основной текст (7)1"/>
    <w:basedOn w:val="a"/>
    <w:link w:val="7"/>
    <w:uiPriority w:val="99"/>
    <w:rsid w:val="00EB7733"/>
    <w:pPr>
      <w:widowControl w:val="0"/>
      <w:shd w:val="clear" w:color="auto" w:fill="FFFFFF"/>
      <w:spacing w:before="240" w:after="60" w:line="240" w:lineRule="atLeast"/>
      <w:jc w:val="both"/>
    </w:pPr>
    <w:rPr>
      <w:rFonts w:ascii="Times New Roman" w:hAnsi="Times New Roman" w:cs="Times New Roman"/>
      <w:sz w:val="16"/>
      <w:szCs w:val="16"/>
    </w:rPr>
  </w:style>
  <w:style w:type="paragraph" w:styleId="a5">
    <w:name w:val="List Paragraph"/>
    <w:basedOn w:val="a"/>
    <w:uiPriority w:val="34"/>
    <w:qFormat/>
    <w:rsid w:val="0001670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A5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A5E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character" w:customStyle="1" w:styleId="a3">
    <w:name w:val="Колонтитул_"/>
    <w:basedOn w:val="a0"/>
    <w:link w:val="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10">
    <w:name w:val="Колонтитул + 10"/>
    <w:aliases w:val="5 pt"/>
    <w:basedOn w:val="a3"/>
    <w:uiPriority w:val="99"/>
    <w:rsid w:val="00EB7733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1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a4">
    <w:name w:val="Колонтитул"/>
    <w:basedOn w:val="a3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Exact1">
    <w:name w:val="Основной текст (5) Exact1"/>
    <w:basedOn w:val="5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7Exact1">
    <w:name w:val="Основной текст (7) Exact1"/>
    <w:basedOn w:val="7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paragraph" w:customStyle="1" w:styleId="1">
    <w:name w:val="Колонтитул1"/>
    <w:basedOn w:val="a"/>
    <w:link w:val="a3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z w:val="16"/>
      <w:szCs w:val="16"/>
    </w:rPr>
  </w:style>
  <w:style w:type="paragraph" w:customStyle="1" w:styleId="51">
    <w:name w:val="Основной текст (5)1"/>
    <w:basedOn w:val="a"/>
    <w:link w:val="5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paragraph" w:customStyle="1" w:styleId="71">
    <w:name w:val="Основной текст (7)1"/>
    <w:basedOn w:val="a"/>
    <w:link w:val="7"/>
    <w:uiPriority w:val="99"/>
    <w:rsid w:val="00EB7733"/>
    <w:pPr>
      <w:widowControl w:val="0"/>
      <w:shd w:val="clear" w:color="auto" w:fill="FFFFFF"/>
      <w:spacing w:before="240" w:after="60" w:line="240" w:lineRule="atLeast"/>
      <w:jc w:val="both"/>
    </w:pPr>
    <w:rPr>
      <w:rFonts w:ascii="Times New Roman" w:hAnsi="Times New Roman" w:cs="Times New Roman"/>
      <w:sz w:val="16"/>
      <w:szCs w:val="16"/>
    </w:rPr>
  </w:style>
  <w:style w:type="paragraph" w:styleId="a5">
    <w:name w:val="List Paragraph"/>
    <w:basedOn w:val="a"/>
    <w:uiPriority w:val="34"/>
    <w:qFormat/>
    <w:rsid w:val="0001670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A5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A5E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122</Words>
  <Characters>698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2021-10-01T19:13:00Z</cp:lastPrinted>
  <dcterms:created xsi:type="dcterms:W3CDTF">2021-11-08T18:33:00Z</dcterms:created>
  <dcterms:modified xsi:type="dcterms:W3CDTF">2021-11-08T18:33:00Z</dcterms:modified>
</cp:coreProperties>
</file>